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F4B89" w14:textId="7BB96439" w:rsidR="00774AA5" w:rsidRPr="009A0F53" w:rsidRDefault="00D076E5" w:rsidP="00D076E5">
      <w:pPr>
        <w:pStyle w:val="Antrat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203663183"/>
      <w:r>
        <w:rPr>
          <w:rFonts w:asciiTheme="minorHAnsi" w:hAnsiTheme="minorHAnsi" w:cstheme="minorHAnsi"/>
          <w:color w:val="0070C0"/>
          <w:sz w:val="21"/>
          <w:szCs w:val="21"/>
        </w:rPr>
        <w:t>P</w:t>
      </w:r>
      <w:r w:rsidR="008F59C5" w:rsidRPr="009A0F53">
        <w:rPr>
          <w:rFonts w:asciiTheme="minorHAnsi" w:hAnsiTheme="minorHAnsi" w:cstheme="minorHAnsi"/>
          <w:color w:val="0070C0"/>
          <w:sz w:val="21"/>
          <w:szCs w:val="21"/>
        </w:rPr>
        <w:t xml:space="preserve">irkimo sąlygų 1 </w:t>
      </w:r>
      <w:r w:rsidR="001D68D2" w:rsidRPr="001D68D2">
        <w:rPr>
          <w:rFonts w:asciiTheme="minorHAnsi" w:hAnsiTheme="minorHAnsi" w:cstheme="minorHAnsi"/>
          <w:color w:val="0070C0"/>
          <w:sz w:val="21"/>
          <w:szCs w:val="21"/>
        </w:rPr>
        <w:t>priedas</w:t>
      </w:r>
      <w:r w:rsidR="008F59C5" w:rsidRPr="001D68D2">
        <w:rPr>
          <w:rFonts w:asciiTheme="minorHAnsi" w:hAnsiTheme="minorHAnsi" w:cstheme="minorHAnsi"/>
          <w:color w:val="0070C0"/>
          <w:sz w:val="21"/>
          <w:szCs w:val="21"/>
        </w:rPr>
        <w:t xml:space="preserve"> „Terminai“</w:t>
      </w:r>
      <w:bookmarkEnd w:id="0"/>
    </w:p>
    <w:p w14:paraId="7F31A254" w14:textId="77777777" w:rsidR="00A53BAE" w:rsidRPr="00780655" w:rsidRDefault="00A53BAE" w:rsidP="008E479D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4253"/>
        <w:gridCol w:w="3543"/>
        <w:gridCol w:w="1309"/>
      </w:tblGrid>
      <w:tr w:rsidR="00774AA5" w:rsidRPr="00780655" w14:paraId="40B4928D" w14:textId="77777777" w:rsidTr="005A16DB">
        <w:trPr>
          <w:trHeight w:val="20"/>
        </w:trPr>
        <w:tc>
          <w:tcPr>
            <w:tcW w:w="5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F5F" w14:textId="0996B333" w:rsidR="00774AA5" w:rsidRPr="00780655" w:rsidRDefault="009F4FBE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Eil.</w:t>
            </w:r>
            <w:r w:rsidR="009D0320">
              <w:rPr>
                <w:rFonts w:cstheme="minorHAnsi"/>
                <w:b/>
                <w:bCs/>
              </w:rPr>
              <w:t xml:space="preserve"> </w:t>
            </w:r>
            <w:r w:rsidRPr="00780655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425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6EC" w14:textId="77777777" w:rsidR="00774AA5" w:rsidRPr="00780655" w:rsidRDefault="004B3551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VEIKSMAS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532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DATA/DIENŲ SKAIČIUS/ LAIKAS</w:t>
            </w:r>
          </w:p>
          <w:p w14:paraId="77B0F56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</w:rPr>
            </w:pPr>
            <w:r w:rsidRPr="00780655">
              <w:rPr>
                <w:rFonts w:cstheme="minorHAnsi"/>
              </w:rPr>
              <w:t>(Lietuvos laiku)</w:t>
            </w:r>
          </w:p>
        </w:tc>
        <w:tc>
          <w:tcPr>
            <w:tcW w:w="130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887A" w14:textId="77777777" w:rsidR="00774AA5" w:rsidRPr="00780655" w:rsidRDefault="00774AA5" w:rsidP="004B3551">
            <w:pPr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PASTABOS</w:t>
            </w:r>
          </w:p>
        </w:tc>
      </w:tr>
      <w:tr w:rsidR="00774AA5" w:rsidRPr="00780655" w14:paraId="57913E7B" w14:textId="77777777" w:rsidTr="005A16DB">
        <w:trPr>
          <w:trHeight w:val="799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0A14" w14:textId="44B25C8C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9FD3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bCs/>
              </w:rPr>
              <w:t>Pasiūlymų pateikimo terminas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D1C" w14:textId="1E3EE89F" w:rsidR="00774AA5" w:rsidRPr="00780655" w:rsidRDefault="005E01DD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Times New Roman"/>
              </w:rPr>
              <w:t>N</w:t>
            </w:r>
            <w:r w:rsidR="00774AA5" w:rsidRPr="00780655">
              <w:rPr>
                <w:rFonts w:cs="Times New Roman"/>
              </w:rPr>
              <w:t xml:space="preserve">urodytas </w:t>
            </w:r>
            <w:r w:rsidR="00C47599" w:rsidRPr="00780655">
              <w:rPr>
                <w:rFonts w:cs="Times New Roman"/>
              </w:rPr>
              <w:t>s</w:t>
            </w:r>
            <w:r w:rsidR="00774AA5" w:rsidRPr="00780655">
              <w:rPr>
                <w:rFonts w:cs="Times New Roman"/>
              </w:rPr>
              <w:t xml:space="preserve">kelbime 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D280" w14:textId="52470CF9" w:rsidR="00774AA5" w:rsidRPr="009A0F53" w:rsidRDefault="00901A9B" w:rsidP="00593F3E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turi teisę pratęsti pasiūlymų pateikimo terminą.</w:t>
            </w:r>
          </w:p>
        </w:tc>
      </w:tr>
      <w:tr w:rsidR="00774AA5" w:rsidRPr="00780655" w14:paraId="43A3D157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E78C" w14:textId="59183F1B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D128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eastAsia="Times New Roman" w:cstheme="minorHAnsi"/>
              </w:rPr>
              <w:t>Pradinis susipažinimas su CVP IS priemonėmis gautais pasiūlymais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C992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Pradedamas ne anksčiau nei </w:t>
            </w:r>
            <w:r w:rsidRPr="00780655">
              <w:rPr>
                <w:rFonts w:cstheme="minorHAnsi"/>
                <w:color w:val="000000" w:themeColor="text1"/>
              </w:rPr>
              <w:t xml:space="preserve">po </w:t>
            </w:r>
            <w:r w:rsidR="001C13BD" w:rsidRPr="00FA7E3F">
              <w:rPr>
                <w:rFonts w:cstheme="minorHAnsi"/>
                <w:b/>
                <w:bCs/>
                <w:color w:val="000000" w:themeColor="text1"/>
              </w:rPr>
              <w:t xml:space="preserve">30 </w:t>
            </w:r>
            <w:r w:rsidRPr="00FA7E3F">
              <w:rPr>
                <w:rFonts w:cstheme="minorHAnsi"/>
                <w:b/>
                <w:bCs/>
                <w:color w:val="000000" w:themeColor="text1"/>
              </w:rPr>
              <w:t>minučių</w:t>
            </w:r>
            <w:r w:rsidRPr="00780655">
              <w:rPr>
                <w:rFonts w:cstheme="minorHAnsi"/>
              </w:rPr>
              <w:t xml:space="preserve"> po pasiūlymų pateikimo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97F1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774AA5" w:rsidRPr="00780655" w14:paraId="272DE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D9CF" w14:textId="1239CEA5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C6EC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Prašymą paaiškinti, patikslinti pirkimo </w:t>
            </w:r>
            <w:r w:rsidR="00EF5E21" w:rsidRPr="00780655">
              <w:rPr>
                <w:rFonts w:cstheme="minorHAnsi"/>
              </w:rPr>
              <w:t>sąlygas</w:t>
            </w:r>
            <w:r w:rsidRPr="00780655">
              <w:rPr>
                <w:rFonts w:cstheme="minorHAnsi"/>
              </w:rPr>
              <w:t xml:space="preserve"> tiekėjas turi pateikti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14CB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sz w:val="22"/>
                <w:szCs w:val="22"/>
              </w:rPr>
              <w:t>6 (šešios)</w:t>
            </w:r>
            <w:r w:rsidRPr="00B708E5">
              <w:rPr>
                <w:rFonts w:cstheme="minorHAnsi"/>
                <w:sz w:val="22"/>
                <w:szCs w:val="22"/>
              </w:rPr>
              <w:t xml:space="preserve"> </w:t>
            </w:r>
            <w:r w:rsidR="005F17E7" w:rsidRPr="00B708E5">
              <w:rPr>
                <w:rFonts w:cstheme="minorHAnsi"/>
              </w:rPr>
              <w:t>dien</w:t>
            </w:r>
            <w:r w:rsidRPr="00B708E5">
              <w:rPr>
                <w:rFonts w:cstheme="minorHAnsi"/>
              </w:rPr>
              <w:t>os</w:t>
            </w:r>
            <w:r w:rsidR="005F17E7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670B" w14:textId="77777777" w:rsidR="00774AA5" w:rsidRPr="00780655" w:rsidRDefault="00774AA5" w:rsidP="00424668">
            <w:pPr>
              <w:spacing w:after="0" w:line="240" w:lineRule="auto"/>
              <w:rPr>
                <w:rFonts w:cstheme="minorHAnsi"/>
                <w:iCs/>
                <w:color w:val="7030A0"/>
              </w:rPr>
            </w:pPr>
          </w:p>
        </w:tc>
      </w:tr>
      <w:tr w:rsidR="00774AA5" w:rsidRPr="00780655" w14:paraId="292A50B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A20E" w14:textId="77777777" w:rsidR="00774AA5" w:rsidRPr="00780655" w:rsidRDefault="00774AA5" w:rsidP="00F03A37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AE0F" w14:textId="71AD5235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z w:val="22"/>
                <w:szCs w:val="22"/>
              </w:rPr>
              <w:t>Perkančioji organizacija</w:t>
            </w:r>
            <w:r w:rsidR="00774AA5" w:rsidRPr="001D68D2">
              <w:rPr>
                <w:rFonts w:cstheme="minorHAnsi"/>
                <w:sz w:val="22"/>
                <w:szCs w:val="22"/>
              </w:rPr>
              <w:t xml:space="preserve"> </w:t>
            </w:r>
            <w:r w:rsidR="009B3AF8" w:rsidRPr="009A0F53">
              <w:rPr>
                <w:rFonts w:cstheme="minorHAnsi"/>
                <w:sz w:val="22"/>
                <w:szCs w:val="22"/>
              </w:rPr>
              <w:t>p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irkimo </w:t>
            </w:r>
            <w:r w:rsidR="00EF5E21" w:rsidRPr="00780655">
              <w:rPr>
                <w:rFonts w:cstheme="minorHAnsi"/>
                <w:sz w:val="22"/>
                <w:szCs w:val="22"/>
              </w:rPr>
              <w:t>sąlygų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 paaiškinimą, patikslinimą pateikia visiems tiekėjams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270D" w14:textId="5880BD16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sz w:val="22"/>
                <w:szCs w:val="22"/>
              </w:rPr>
              <w:t>4 (keturios)</w:t>
            </w:r>
            <w:r w:rsidRPr="00B708E5">
              <w:rPr>
                <w:rFonts w:cstheme="minorHAnsi"/>
                <w:sz w:val="22"/>
                <w:szCs w:val="22"/>
              </w:rPr>
              <w:t xml:space="preserve"> </w:t>
            </w:r>
            <w:r w:rsidR="00CE1F13" w:rsidRPr="00B708E5">
              <w:rPr>
                <w:rFonts w:cstheme="minorHAnsi"/>
              </w:rPr>
              <w:t>dien</w:t>
            </w:r>
            <w:r w:rsidR="005D770C">
              <w:rPr>
                <w:rFonts w:cstheme="minorHAnsi"/>
              </w:rPr>
              <w:t>os</w:t>
            </w:r>
            <w:r w:rsidR="00CE1F13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0101" w14:textId="77777777" w:rsidR="00774AA5" w:rsidRPr="00780655" w:rsidRDefault="00774AA5" w:rsidP="00CE1F1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8A8C8C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5B29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AF7" w14:textId="77777777" w:rsidR="00774AA5" w:rsidRPr="00780655" w:rsidRDefault="00455131" w:rsidP="0003169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sz w:val="22"/>
                <w:szCs w:val="22"/>
              </w:rPr>
              <w:t>O</w:t>
            </w:r>
            <w:r w:rsidR="00774AA5" w:rsidRPr="00780655">
              <w:rPr>
                <w:rFonts w:cstheme="minorHAnsi"/>
                <w:sz w:val="22"/>
                <w:szCs w:val="22"/>
              </w:rPr>
              <w:t>bjekto apžiūra bus vykdoma: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BC1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38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5DCD123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888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1083" w14:textId="710595EC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rengs susitikimus su tiekėjais dėl pirkimo </w:t>
            </w:r>
            <w:r w:rsidR="006932C2" w:rsidRPr="009A0F53">
              <w:rPr>
                <w:rFonts w:cstheme="minorHAnsi"/>
              </w:rPr>
              <w:t>sąlygų</w:t>
            </w:r>
            <w:r w:rsidR="00774AA5" w:rsidRPr="00780655">
              <w:rPr>
                <w:rFonts w:cstheme="minorHAnsi"/>
              </w:rPr>
              <w:t xml:space="preserve"> paaiškinimo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59E3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53AD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E134396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1BE1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83B9" w14:textId="77777777" w:rsidR="00774AA5" w:rsidRPr="00780655" w:rsidRDefault="00774AA5" w:rsidP="0003169B">
            <w:pPr>
              <w:spacing w:after="0" w:line="240" w:lineRule="auto"/>
            </w:pPr>
            <w:r w:rsidRPr="00780655">
              <w:t>Tiekėjai turi pateikti prekių pavyzdžius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A3CC" w14:textId="72C40DD7" w:rsidR="00774AA5" w:rsidRPr="009D0320" w:rsidRDefault="00774AA5" w:rsidP="009D0320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  <w:lang w:val="lt-LT"/>
              </w:rPr>
            </w:pPr>
            <w:r w:rsidRPr="00B708E5">
              <w:rPr>
                <w:rFonts w:asciiTheme="minorHAnsi" w:hAnsiTheme="minorHAnsi" w:cstheme="minorHAnsi"/>
                <w:color w:val="auto"/>
                <w:lang w:val="lt-LT"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D96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DD0F7E8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A12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BF24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927B" w14:textId="52930600" w:rsidR="00774AA5" w:rsidRPr="00B708E5" w:rsidRDefault="00FA7E3F" w:rsidP="0003169B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</w:t>
            </w:r>
            <w:r w:rsidR="00AC3387" w:rsidRPr="00A27C5A">
              <w:rPr>
                <w:rFonts w:cstheme="minorHAnsi"/>
                <w:b/>
                <w:bCs/>
                <w:iCs/>
              </w:rPr>
              <w:t>0</w:t>
            </w:r>
            <w:r w:rsidR="00774AA5" w:rsidRPr="00A27C5A">
              <w:rPr>
                <w:rFonts w:cstheme="minorHAnsi"/>
                <w:b/>
                <w:bCs/>
                <w:iCs/>
              </w:rPr>
              <w:t xml:space="preserve"> (</w:t>
            </w:r>
            <w:r>
              <w:rPr>
                <w:rFonts w:cstheme="minorHAnsi"/>
                <w:b/>
                <w:bCs/>
                <w:iCs/>
              </w:rPr>
              <w:t>šimtas dvi</w:t>
            </w:r>
            <w:r w:rsidR="00AC3387" w:rsidRPr="00A27C5A">
              <w:rPr>
                <w:rFonts w:cstheme="minorHAnsi"/>
                <w:b/>
                <w:bCs/>
                <w:iCs/>
              </w:rPr>
              <w:t>dešimt</w:t>
            </w:r>
            <w:r w:rsidR="00774AA5" w:rsidRPr="00A27C5A">
              <w:rPr>
                <w:rFonts w:cstheme="minorHAnsi"/>
                <w:b/>
                <w:bCs/>
                <w:iCs/>
              </w:rPr>
              <w:t>)</w:t>
            </w:r>
            <w:r w:rsidR="00774AA5" w:rsidRPr="00B708E5">
              <w:rPr>
                <w:rFonts w:cstheme="minorHAnsi"/>
                <w:iCs/>
              </w:rPr>
              <w:t xml:space="preserve"> dienų nuo pasiūlymų pateikimo galutinio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60AE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0F7112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737E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9E7C" w14:textId="2F3602E8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atsako tiekėjui, ar ji sutinka priimti tiekėjo siūlomą pasiūlymo galiojimo užtikrinimą patvirtinantį dokumentą ne vėliau kaip per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E299" w14:textId="77777777" w:rsidR="00EF6436" w:rsidRPr="001F45C3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  <w:iCs/>
              </w:rPr>
              <w:t>3 (tris)</w:t>
            </w:r>
            <w:r w:rsidRPr="001F45C3">
              <w:rPr>
                <w:rFonts w:cstheme="minorHAnsi"/>
                <w:iCs/>
              </w:rPr>
              <w:t xml:space="preserve"> darbo dienas </w:t>
            </w:r>
            <w:r w:rsidRPr="001F45C3">
              <w:rPr>
                <w:rFonts w:cstheme="minorHAnsi"/>
              </w:rPr>
              <w:t>nuo prašymo gavimo dienos</w:t>
            </w:r>
          </w:p>
          <w:p w14:paraId="7B5FE277" w14:textId="77777777" w:rsidR="00774AA5" w:rsidRPr="001F45C3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FC19" w14:textId="77777777" w:rsidR="00774AA5" w:rsidRPr="00780655" w:rsidRDefault="00774AA5" w:rsidP="127DD6E8">
            <w:pPr>
              <w:spacing w:after="0" w:line="240" w:lineRule="auto"/>
            </w:pPr>
          </w:p>
        </w:tc>
      </w:tr>
      <w:tr w:rsidR="00774AA5" w:rsidRPr="00780655" w14:paraId="332B3A8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658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309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 w:themeColor="text1"/>
              </w:rPr>
              <w:t>Pasiūlymo galiojimo užtikrinimas pirkimo dalyviui grąžinamas (arba atsisakoma teisių į jį)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9EAF" w14:textId="77777777" w:rsidR="006E5188" w:rsidRPr="001F45C3" w:rsidRDefault="00774AA5" w:rsidP="006E5188">
            <w:pPr>
              <w:spacing w:after="0" w:line="240" w:lineRule="auto"/>
              <w:jc w:val="both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5 (penkias)</w:t>
            </w:r>
            <w:r w:rsidRPr="001F45C3">
              <w:rPr>
                <w:rFonts w:cstheme="minorHAnsi"/>
              </w:rPr>
              <w:t xml:space="preserve"> darbo dienas</w:t>
            </w:r>
            <w:r w:rsidR="006E5188" w:rsidRPr="001F45C3">
              <w:rPr>
                <w:rFonts w:cstheme="minorHAnsi"/>
              </w:rPr>
              <w:t xml:space="preserve"> nuo prašymo gavimo dienos</w:t>
            </w:r>
          </w:p>
          <w:p w14:paraId="07964DF5" w14:textId="77777777" w:rsidR="00774AA5" w:rsidRPr="001F45C3" w:rsidRDefault="00774AA5" w:rsidP="0003169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7431" w14:textId="77777777" w:rsidR="00774AA5" w:rsidRPr="00780655" w:rsidRDefault="00774AA5" w:rsidP="0003169B">
            <w:pPr>
              <w:spacing w:after="0" w:line="240" w:lineRule="auto"/>
            </w:pPr>
          </w:p>
        </w:tc>
      </w:tr>
      <w:tr w:rsidR="00774AA5" w:rsidRPr="00780655" w14:paraId="083C11B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B512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239" w14:textId="79A286BA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informuoja pirkimo dalyvius apie EBVPD vertinimo rezultatus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9E67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3 (tris)</w:t>
            </w:r>
            <w:r w:rsidRPr="00780655">
              <w:rPr>
                <w:rFonts w:cstheme="minorHAnsi"/>
                <w:bCs/>
              </w:rPr>
              <w:t xml:space="preserve">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AA0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22783A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D5A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9B2" w14:textId="475B1F2C" w:rsidR="00774AA5" w:rsidRPr="00780655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pirkimo dalyviams praneša apie priimtą sprendimą nustatyti laimėjusį pasiūlymą, </w:t>
            </w:r>
            <w:r w:rsidR="00774AA5" w:rsidRPr="009A0F53">
              <w:rPr>
                <w:rFonts w:cstheme="minorHAnsi"/>
              </w:rPr>
              <w:t>dėl kurio bus sudaroma</w:t>
            </w:r>
            <w:r w:rsidR="00774AA5" w:rsidRPr="00780655">
              <w:rPr>
                <w:rFonts w:cstheme="minorHAnsi"/>
                <w:bCs/>
              </w:rPr>
              <w:t xml:space="preserve"> sutartis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0DC0" w14:textId="77777777" w:rsidR="00774AA5" w:rsidRPr="00780655" w:rsidRDefault="00CC70B1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3</w:t>
            </w:r>
            <w:r w:rsidR="00774AA5" w:rsidRPr="00FA7E3F">
              <w:rPr>
                <w:rFonts w:cstheme="minorHAnsi"/>
                <w:b/>
              </w:rPr>
              <w:t xml:space="preserve"> (</w:t>
            </w:r>
            <w:r w:rsidR="00D707AB" w:rsidRPr="00FA7E3F">
              <w:rPr>
                <w:rFonts w:cstheme="minorHAnsi"/>
                <w:b/>
              </w:rPr>
              <w:t>tris</w:t>
            </w:r>
            <w:r w:rsidR="00774AA5" w:rsidRPr="00FA7E3F">
              <w:rPr>
                <w:rFonts w:cstheme="minorHAnsi"/>
                <w:b/>
              </w:rPr>
              <w:t>)</w:t>
            </w:r>
            <w:r w:rsidR="00774AA5" w:rsidRPr="00780655">
              <w:rPr>
                <w:rFonts w:cstheme="minorHAnsi"/>
                <w:bCs/>
              </w:rPr>
              <w:t xml:space="preserve">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61A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7767B7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A333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D715" w14:textId="57076EA8" w:rsidR="00774AA5" w:rsidRPr="009A0F53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>, pirkimo dalyviui raštu paprašius, jam pateikia VPĮ 58 straipsnio 2 dalyje nustatytą informaciją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2EB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FA7E3F">
              <w:rPr>
                <w:rFonts w:cstheme="minorHAnsi"/>
                <w:b/>
              </w:rPr>
              <w:t>15 (penkiolika)</w:t>
            </w:r>
            <w:r w:rsidRPr="00780655">
              <w:rPr>
                <w:rFonts w:cstheme="minorHAnsi"/>
                <w:bCs/>
              </w:rPr>
              <w:t xml:space="preserve"> dienų nuo pirkimo dalyvio raštu pateikto prašymo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5C6C" w14:textId="77777777" w:rsidR="00774AA5" w:rsidRPr="00780655" w:rsidRDefault="00774AA5" w:rsidP="0003169B">
            <w:pPr>
              <w:pStyle w:val="tajtip"/>
              <w:shd w:val="clear" w:color="auto" w:fill="FFFFFF"/>
              <w:spacing w:before="0" w:beforeAutospacing="0" w:after="0" w:afterAutospacing="0"/>
              <w:ind w:firstLine="3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4AA5" w:rsidRPr="00780655" w14:paraId="0A92400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809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A87F" w14:textId="475F4E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/>
                <w:shd w:val="clear" w:color="auto" w:fill="FFFFFF"/>
              </w:rPr>
              <w:t xml:space="preserve">Tiekėjas turi teisę pateikti pretenziją </w:t>
            </w:r>
            <w:r w:rsidR="006B3458">
              <w:rPr>
                <w:rFonts w:cstheme="minorHAnsi"/>
                <w:color w:val="000000"/>
                <w:shd w:val="clear" w:color="auto" w:fill="FFFFFF"/>
              </w:rPr>
              <w:t>Perkančiajai organizacijai</w:t>
            </w:r>
            <w:r w:rsidRPr="001D68D2">
              <w:rPr>
                <w:rFonts w:cstheme="minorHAnsi"/>
                <w:color w:val="000000"/>
                <w:shd w:val="clear" w:color="auto" w:fill="FFFFFF"/>
              </w:rPr>
              <w:t xml:space="preserve">, pateikti prašymą ar pareikšti ieškinį teismui </w:t>
            </w:r>
            <w:r w:rsidRPr="009A0F53">
              <w:rPr>
                <w:rFonts w:cstheme="minorHAnsi"/>
                <w:bCs/>
              </w:rPr>
              <w:t>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566D" w14:textId="2C841A5D" w:rsidR="006C7941" w:rsidRPr="00780655" w:rsidRDefault="00774AA5" w:rsidP="005D770C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5 (penkias)</w:t>
            </w:r>
            <w:r w:rsidRPr="00780655">
              <w:rPr>
                <w:rFonts w:cstheme="minorHAnsi"/>
              </w:rPr>
              <w:t xml:space="preserve"> </w:t>
            </w:r>
            <w:r w:rsidR="007A5905" w:rsidRPr="00780655">
              <w:rPr>
                <w:rFonts w:cstheme="minorHAnsi"/>
              </w:rPr>
              <w:t xml:space="preserve">darbo </w:t>
            </w:r>
            <w:r w:rsidRPr="00780655">
              <w:rPr>
                <w:rFonts w:cstheme="minorHAnsi"/>
              </w:rPr>
              <w:t>dienas</w:t>
            </w:r>
            <w:r w:rsidR="005D770C">
              <w:rPr>
                <w:rFonts w:cstheme="minorHAnsi"/>
              </w:rPr>
              <w:t xml:space="preserve"> </w:t>
            </w:r>
            <w:r w:rsidR="00D65C16" w:rsidRPr="00780655">
              <w:rPr>
                <w:rFonts w:cstheme="minorHAnsi"/>
              </w:rPr>
              <w:t xml:space="preserve">nuo </w:t>
            </w:r>
            <w:r w:rsidR="00124550">
              <w:rPr>
                <w:rFonts w:eastAsia="Arial" w:cstheme="minorHAnsi"/>
              </w:rPr>
              <w:t>Perkančiosios organizacijos</w:t>
            </w:r>
            <w:r w:rsidR="00D65C16" w:rsidRPr="001D68D2">
              <w:rPr>
                <w:rFonts w:cstheme="minorHAnsi"/>
              </w:rPr>
              <w:t xml:space="preserve"> pranešimo raštu apie jos priimtą sprendimą išsiuntimo tiekėjams dienos arba nuo paskelbimo apie </w:t>
            </w:r>
            <w:r w:rsidR="00124550">
              <w:rPr>
                <w:rFonts w:eastAsia="Arial" w:cstheme="minorHAnsi"/>
              </w:rPr>
              <w:t xml:space="preserve">Perkančiosios </w:t>
            </w:r>
            <w:r w:rsidR="00124550">
              <w:rPr>
                <w:rFonts w:eastAsia="Arial" w:cstheme="minorHAnsi"/>
              </w:rPr>
              <w:lastRenderedPageBreak/>
              <w:t>organizacijos</w:t>
            </w:r>
            <w:r w:rsidR="00D65C16" w:rsidRPr="001D68D2">
              <w:rPr>
                <w:rFonts w:cstheme="minorHAnsi"/>
              </w:rPr>
              <w:t xml:space="preserve"> priimtus sprendimus dienos, jei VPĮ nenumato reikalavimo raštu informuoti tiekėjus apie </w:t>
            </w:r>
            <w:r w:rsidR="00D65C16" w:rsidRPr="009A0F53">
              <w:rPr>
                <w:rFonts w:eastAsia="Arial" w:cstheme="minorHAnsi"/>
              </w:rPr>
              <w:t xml:space="preserve"> </w:t>
            </w:r>
            <w:r w:rsidR="00124550">
              <w:rPr>
                <w:rFonts w:eastAsia="Arial" w:cstheme="minorHAnsi"/>
              </w:rPr>
              <w:t>Perkančiosios organizacijos</w:t>
            </w:r>
            <w:r w:rsidR="00D65C16" w:rsidRPr="001D68D2">
              <w:rPr>
                <w:rFonts w:cstheme="minorHAnsi"/>
              </w:rPr>
              <w:t xml:space="preserve"> priimtus spren</w:t>
            </w:r>
            <w:r w:rsidR="00D65C16" w:rsidRPr="009A0F53">
              <w:rPr>
                <w:rFonts w:cstheme="minorHAnsi"/>
              </w:rPr>
              <w:t>dimus;</w:t>
            </w:r>
          </w:p>
          <w:p w14:paraId="50DF54A2" w14:textId="77777777" w:rsidR="00774AA5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E2B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09C5220D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2BAC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3FFF" w14:textId="0197358C" w:rsidR="00774AA5" w:rsidRPr="009A0F53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privalo išnagrinėti tiekėjo pretenziją priimti motyvuotą sprendimą ir apie jį, taip </w:t>
            </w:r>
            <w:r w:rsidR="00774AA5" w:rsidRPr="009A0F53">
              <w:rPr>
                <w:rFonts w:cstheme="minorHAnsi"/>
              </w:rPr>
              <w:t>pat apie anksčiau praneštų pirkimo procedūros terminų pasikeitimą raštu pranešti pretenziją pateikusiam tiekėjui ir suinteresuotiems pirkimo dalyviams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03AA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6 (šešias)</w:t>
            </w:r>
            <w:r w:rsidRPr="00780655">
              <w:rPr>
                <w:rFonts w:cstheme="minorHAnsi"/>
              </w:rPr>
              <w:t xml:space="preserve"> darbo dienas nuo pretenzijos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4510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04DB3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F8C7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301" w14:textId="6387C1F7" w:rsidR="00774AA5" w:rsidRPr="009A0F53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per nustatytą terminą neišnagrinėja jai pateiktos pretenzijos, tiekėjas turi teisę pateikti prašymą ar pareikšti ieškinį teismui per</w:t>
            </w:r>
            <w:r w:rsidRPr="001D68D2">
              <w:rPr>
                <w:rFonts w:cstheme="minorHAnsi"/>
                <w:bCs/>
              </w:rPr>
              <w:t xml:space="preserve"> (išskyrus ieškinį dėl sutarties pripažinimo negaliojančia)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68BD" w14:textId="431FBDCB" w:rsidR="00774AA5" w:rsidRPr="001D68D2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FA7E3F">
              <w:rPr>
                <w:rFonts w:cstheme="minorHAnsi"/>
                <w:b/>
                <w:bCs/>
              </w:rPr>
              <w:t>per 15 (penkiolika)</w:t>
            </w:r>
            <w:r w:rsidRPr="009A0F53">
              <w:rPr>
                <w:rFonts w:cstheme="minorHAnsi"/>
              </w:rPr>
              <w:t xml:space="preserve"> dienų nuo dienos, kurią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turėjo raštu pranešti apie priimtą sprendimą pretenziją pateikusiam tiekėjui,   suinteresuotiems pirkimo dalyviams.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085" w14:textId="77777777" w:rsidR="00774AA5" w:rsidRPr="009A0F53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E8CB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986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77B3" w14:textId="0B9F0164" w:rsidR="00774AA5" w:rsidRPr="001D68D2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negali sudaryti sutarties anksčiau kaip po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C94C" w14:textId="4A9E08F7" w:rsidR="00C07F4D" w:rsidRPr="00780655" w:rsidRDefault="00774AA5" w:rsidP="0069234F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FA7E3F">
              <w:rPr>
                <w:rFonts w:cstheme="minorHAnsi"/>
                <w:b/>
              </w:rPr>
              <w:t>5 (penkių)</w:t>
            </w:r>
            <w:r w:rsidRPr="009A0F53">
              <w:rPr>
                <w:rFonts w:cstheme="minorHAnsi"/>
                <w:bCs/>
              </w:rPr>
              <w:t xml:space="preserve"> </w:t>
            </w:r>
            <w:r w:rsidR="00024DB9" w:rsidRPr="009A0F53">
              <w:rPr>
                <w:rFonts w:cstheme="minorHAnsi"/>
                <w:bCs/>
              </w:rPr>
              <w:t xml:space="preserve">darbo </w:t>
            </w:r>
            <w:r w:rsidRPr="00780655">
              <w:rPr>
                <w:rFonts w:cstheme="minorHAnsi"/>
                <w:bCs/>
              </w:rPr>
              <w:t>dienų,</w:t>
            </w:r>
            <w:r w:rsidRPr="00780655">
              <w:rPr>
                <w:rFonts w:cstheme="minorHAnsi"/>
              </w:rPr>
              <w:t xml:space="preserve"> nuo pranešimo apie sprendimą sudaryti sutartį (o jei buv</w:t>
            </w:r>
            <w:r w:rsidR="005D770C">
              <w:rPr>
                <w:rFonts w:cstheme="minorHAnsi"/>
              </w:rPr>
              <w:t>o</w:t>
            </w:r>
            <w:r w:rsidRPr="00780655">
              <w:rPr>
                <w:rFonts w:cstheme="minorHAnsi"/>
              </w:rPr>
              <w:t xml:space="preserve"> gauta pretenzija – </w:t>
            </w:r>
            <w:r w:rsidRPr="00780655">
              <w:t>nuo pranešimo raštu apie jos priimtą sprendimą</w:t>
            </w:r>
            <w:r w:rsidRPr="00780655">
              <w:rPr>
                <w:rFonts w:cstheme="minorHAnsi"/>
              </w:rPr>
              <w:t xml:space="preserve"> dėl pretenzijos) išsiuntimo iš </w:t>
            </w:r>
            <w:r w:rsidR="00124550">
              <w:rPr>
                <w:rFonts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pirkimo dalyviams dienos, o jeigu šis pranešimas nebuvo siunčiamas elektroninėmis priemonėmis, – ne anksčiau kaip po 15 (penkiolikos) dienų.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3616" w14:textId="77777777" w:rsidR="00774AA5" w:rsidRPr="001728BD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51AF7" w:rsidRPr="00780655" w14:paraId="320BB97A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6034" w14:textId="77777777" w:rsidR="00F50C57" w:rsidRPr="00780655" w:rsidRDefault="00F50C57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AE63" w14:textId="6003F0ED" w:rsidR="00F50C57" w:rsidRPr="009A0F53" w:rsidRDefault="00F50C57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F46E88" w:rsidRPr="00780655">
              <w:rPr>
                <w:iCs/>
              </w:rPr>
              <w:t xml:space="preserve">suinteresuotas dalyvis paprašys </w:t>
            </w:r>
            <w:r w:rsidR="00124550">
              <w:rPr>
                <w:iCs/>
              </w:rPr>
              <w:t>Perkančiosios organizacijos</w:t>
            </w:r>
            <w:r w:rsidR="00F46E88" w:rsidRPr="001D68D2">
              <w:rPr>
                <w:iCs/>
              </w:rPr>
              <w:t xml:space="preserve"> pateikti laimėjusį pasiūlymą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ADC8" w14:textId="7F6B3BBF" w:rsidR="00ED5B78" w:rsidRPr="00780655" w:rsidRDefault="000B4E01" w:rsidP="00451AF7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FF0000"/>
              </w:rPr>
            </w:pPr>
            <w:r w:rsidRPr="00780655">
              <w:rPr>
                <w:rFonts w:cstheme="minorHAnsi"/>
                <w:i/>
                <w:iCs/>
              </w:rPr>
              <w:t xml:space="preserve">PĮ </w:t>
            </w:r>
            <w:r w:rsidR="0067421F" w:rsidRPr="00780655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780655">
              <w:rPr>
                <w:rFonts w:cstheme="minorHAnsi"/>
                <w:i/>
                <w:iCs/>
              </w:rPr>
              <w:t xml:space="preserve"> </w:t>
            </w:r>
            <w:r w:rsidRPr="00780655">
              <w:rPr>
                <w:rFonts w:cstheme="minorHAnsi"/>
                <w:i/>
                <w:iCs/>
              </w:rPr>
              <w:t xml:space="preserve">straipsnio 1 dalyje nustatytas terminas ir atidėjimo terminas pratęsiami papildomam terminui, jį skaičiuojant nuo suinteresuoto dalyvio prašymo pateikti laimėjusį pasiūlymą pateikimo </w:t>
            </w:r>
            <w:r w:rsidR="006B3458">
              <w:rPr>
                <w:rFonts w:cstheme="minorHAnsi"/>
                <w:i/>
                <w:iCs/>
              </w:rPr>
              <w:t>Perkančiajai organizacijai</w:t>
            </w:r>
            <w:r w:rsidRPr="001D68D2">
              <w:rPr>
                <w:rFonts w:cstheme="minorHAnsi"/>
                <w:i/>
                <w:iCs/>
              </w:rPr>
              <w:t xml:space="preserve"> dienos iki tol, kol suinteresuotam dalyviui bus pateiktas minėtas pasiūlymas. Jeigu laimėjusio dalyvio pasiūlymas pateikiamas tą pačią dieną, kai buvo paprašyta, PĮ </w:t>
            </w:r>
            <w:r w:rsidR="0067421F" w:rsidRPr="001D68D2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1D68D2">
              <w:rPr>
                <w:rFonts w:cstheme="minorHAnsi"/>
                <w:i/>
                <w:iCs/>
              </w:rPr>
              <w:t xml:space="preserve"> </w:t>
            </w:r>
            <w:r w:rsidRPr="001D68D2">
              <w:rPr>
                <w:rFonts w:cstheme="minorHAnsi"/>
                <w:i/>
                <w:iCs/>
              </w:rPr>
              <w:t>straipsnio 1 dalyje nustatytas terminas ir atidėjimo terminas pratę</w:t>
            </w:r>
            <w:r w:rsidRPr="009A0F53">
              <w:rPr>
                <w:rFonts w:cstheme="minorHAnsi"/>
                <w:i/>
                <w:iCs/>
              </w:rPr>
              <w:t>siami vienai darbo dienai</w:t>
            </w:r>
            <w:r w:rsidRPr="00780655">
              <w:rPr>
                <w:rFonts w:cstheme="minorHAnsi"/>
                <w:i/>
                <w:iCs/>
                <w:color w:val="FF0000"/>
              </w:rPr>
              <w:t>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8607" w14:textId="77777777" w:rsidR="00F50C57" w:rsidRPr="00780655" w:rsidRDefault="00F50C57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6D73C57" w14:textId="77777777" w:rsidR="008F59C5" w:rsidRPr="00780655" w:rsidRDefault="008F59C5" w:rsidP="00D076E5">
      <w:pPr>
        <w:tabs>
          <w:tab w:val="left" w:pos="2977"/>
        </w:tabs>
        <w:spacing w:after="120" w:line="20" w:lineRule="atLeast"/>
        <w:rPr>
          <w:rFonts w:eastAsia="Calibri" w:cstheme="minorHAnsi"/>
        </w:rPr>
      </w:pPr>
    </w:p>
    <w:sectPr w:rsidR="008F59C5" w:rsidRPr="00780655" w:rsidSect="005A16DB">
      <w:headerReference w:type="default" r:id="rId11"/>
      <w:headerReference w:type="first" r:id="rId12"/>
      <w:footerReference w:type="first" r:id="rId13"/>
      <w:pgSz w:w="12240" w:h="15840"/>
      <w:pgMar w:top="954" w:right="720" w:bottom="709" w:left="1701" w:header="720" w:footer="3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00DB" w14:textId="77777777" w:rsidR="00EA102C" w:rsidRDefault="00EA102C" w:rsidP="00D05666">
      <w:r>
        <w:separator/>
      </w:r>
    </w:p>
  </w:endnote>
  <w:endnote w:type="continuationSeparator" w:id="0">
    <w:p w14:paraId="344F1FCE" w14:textId="77777777" w:rsidR="00EA102C" w:rsidRDefault="00EA102C" w:rsidP="00D05666">
      <w:r>
        <w:continuationSeparator/>
      </w:r>
    </w:p>
  </w:endnote>
  <w:endnote w:type="continuationNotice" w:id="1">
    <w:p w14:paraId="14918B11" w14:textId="77777777" w:rsidR="00EA102C" w:rsidRDefault="00EA1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72A1" w14:textId="77777777" w:rsidR="0043483A" w:rsidRDefault="0043483A">
    <w:pPr>
      <w:pStyle w:val="Porat"/>
      <w:jc w:val="right"/>
    </w:pPr>
  </w:p>
  <w:p w14:paraId="0EFD7F9B" w14:textId="77777777" w:rsidR="0043483A" w:rsidRDefault="004348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2D78F" w14:textId="77777777" w:rsidR="00EA102C" w:rsidRDefault="00EA102C" w:rsidP="00D05666">
      <w:r>
        <w:separator/>
      </w:r>
    </w:p>
  </w:footnote>
  <w:footnote w:type="continuationSeparator" w:id="0">
    <w:p w14:paraId="4BE2A68A" w14:textId="77777777" w:rsidR="00EA102C" w:rsidRDefault="00EA102C" w:rsidP="00D05666">
      <w:r>
        <w:continuationSeparator/>
      </w:r>
    </w:p>
  </w:footnote>
  <w:footnote w:type="continuationNotice" w:id="1">
    <w:p w14:paraId="33E3E385" w14:textId="77777777" w:rsidR="00EA102C" w:rsidRDefault="00EA10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687480"/>
      <w:docPartObj>
        <w:docPartGallery w:val="Page Numbers (Top of Page)"/>
        <w:docPartUnique/>
      </w:docPartObj>
    </w:sdtPr>
    <w:sdtEndPr/>
    <w:sdtContent>
      <w:p w14:paraId="07674D2D" w14:textId="55BA95B0" w:rsidR="0079367F" w:rsidRDefault="001728BD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9618828"/>
      <w:docPartObj>
        <w:docPartGallery w:val="Page Numbers (Top of Page)"/>
        <w:docPartUnique/>
      </w:docPartObj>
    </w:sdtPr>
    <w:sdtEndPr/>
    <w:sdtContent>
      <w:p w14:paraId="17224EEE" w14:textId="33F47F4A" w:rsidR="00EE0689" w:rsidRDefault="00D076E5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BE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075586938">
    <w:abstractNumId w:val="12"/>
  </w:num>
  <w:num w:numId="2" w16cid:durableId="799035217">
    <w:abstractNumId w:val="7"/>
  </w:num>
  <w:num w:numId="3" w16cid:durableId="574631887">
    <w:abstractNumId w:val="24"/>
  </w:num>
  <w:num w:numId="4" w16cid:durableId="1423338924">
    <w:abstractNumId w:val="22"/>
  </w:num>
  <w:num w:numId="5" w16cid:durableId="1576359177">
    <w:abstractNumId w:val="33"/>
  </w:num>
  <w:num w:numId="6" w16cid:durableId="1050112738">
    <w:abstractNumId w:val="29"/>
  </w:num>
  <w:num w:numId="7" w16cid:durableId="835536525">
    <w:abstractNumId w:val="6"/>
  </w:num>
  <w:num w:numId="8" w16cid:durableId="807284214">
    <w:abstractNumId w:val="30"/>
  </w:num>
  <w:num w:numId="9" w16cid:durableId="727337543">
    <w:abstractNumId w:val="27"/>
  </w:num>
  <w:num w:numId="10" w16cid:durableId="1058163022">
    <w:abstractNumId w:val="19"/>
  </w:num>
  <w:num w:numId="11" w16cid:durableId="11225711">
    <w:abstractNumId w:val="25"/>
  </w:num>
  <w:num w:numId="12" w16cid:durableId="1877886666">
    <w:abstractNumId w:val="10"/>
  </w:num>
  <w:num w:numId="13" w16cid:durableId="1988708582">
    <w:abstractNumId w:val="4"/>
  </w:num>
  <w:num w:numId="14" w16cid:durableId="1871915798">
    <w:abstractNumId w:val="5"/>
  </w:num>
  <w:num w:numId="15" w16cid:durableId="2093117631">
    <w:abstractNumId w:val="31"/>
  </w:num>
  <w:num w:numId="16" w16cid:durableId="1655833943">
    <w:abstractNumId w:val="11"/>
  </w:num>
  <w:num w:numId="17" w16cid:durableId="929580332">
    <w:abstractNumId w:val="8"/>
  </w:num>
  <w:num w:numId="18" w16cid:durableId="1749886128">
    <w:abstractNumId w:val="35"/>
  </w:num>
  <w:num w:numId="19" w16cid:durableId="611398987">
    <w:abstractNumId w:val="21"/>
  </w:num>
  <w:num w:numId="20" w16cid:durableId="300811524">
    <w:abstractNumId w:val="34"/>
  </w:num>
  <w:num w:numId="21" w16cid:durableId="1052195885">
    <w:abstractNumId w:val="18"/>
  </w:num>
  <w:num w:numId="22" w16cid:durableId="1528257825">
    <w:abstractNumId w:val="3"/>
  </w:num>
  <w:num w:numId="23" w16cid:durableId="4609227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552633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90046394">
    <w:abstractNumId w:val="20"/>
  </w:num>
  <w:num w:numId="26" w16cid:durableId="1770735261">
    <w:abstractNumId w:val="23"/>
  </w:num>
  <w:num w:numId="27" w16cid:durableId="617567536">
    <w:abstractNumId w:val="26"/>
  </w:num>
  <w:num w:numId="28" w16cid:durableId="1717193934">
    <w:abstractNumId w:val="17"/>
  </w:num>
  <w:num w:numId="29" w16cid:durableId="1468813111">
    <w:abstractNumId w:val="32"/>
  </w:num>
  <w:num w:numId="30" w16cid:durableId="601231810">
    <w:abstractNumId w:val="16"/>
  </w:num>
  <w:num w:numId="31" w16cid:durableId="19041746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2164111">
    <w:abstractNumId w:val="28"/>
  </w:num>
  <w:num w:numId="33" w16cid:durableId="1206795552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5D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55AE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11D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6BE0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167E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6DB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70C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D3D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4FAF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03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46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99D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6E5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02C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A7E3F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9BC13-38A8-4FAE-97F4-545D867AC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2778</Words>
  <Characters>1584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Giedrė Pakėnienė</dc:creator>
  <cp:keywords/>
  <dc:description/>
  <cp:lastModifiedBy>Giedrė Pakėnienė</cp:lastModifiedBy>
  <cp:revision>2</cp:revision>
  <cp:lastPrinted>2025-08-18T11:42:00Z</cp:lastPrinted>
  <dcterms:created xsi:type="dcterms:W3CDTF">2026-06-03T11:10:00Z</dcterms:created>
  <dcterms:modified xsi:type="dcterms:W3CDTF">2026-06-03T11:10:00Z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